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7.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7463591" name="2f146920-ee17-11ef-a787-9399885707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645982" name="2f146920-ee17-11ef-a787-9399885707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